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9D" w:rsidRDefault="00DC159D">
      <w:pPr>
        <w:autoSpaceDE w:val="0"/>
        <w:autoSpaceDN w:val="0"/>
        <w:spacing w:after="78" w:line="220" w:lineRule="exact"/>
      </w:pPr>
    </w:p>
    <w:p w:rsidR="00DC159D" w:rsidRPr="0021749C" w:rsidRDefault="00430B91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DC159D" w:rsidRPr="0021749C" w:rsidRDefault="00430B91">
      <w:pPr>
        <w:autoSpaceDE w:val="0"/>
        <w:autoSpaceDN w:val="0"/>
        <w:spacing w:after="0" w:line="230" w:lineRule="auto"/>
        <w:ind w:left="1302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DC159D" w:rsidRPr="0021749C" w:rsidRDefault="00430B91">
      <w:pPr>
        <w:autoSpaceDE w:val="0"/>
        <w:autoSpaceDN w:val="0"/>
        <w:spacing w:after="0" w:line="230" w:lineRule="auto"/>
        <w:ind w:left="22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 образования Администрации </w:t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Милютинского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</w:t>
      </w:r>
    </w:p>
    <w:p w:rsidR="00DC159D" w:rsidRPr="0021749C" w:rsidRDefault="00430B91">
      <w:pPr>
        <w:autoSpaceDE w:val="0"/>
        <w:autoSpaceDN w:val="0"/>
        <w:spacing w:after="1376" w:line="230" w:lineRule="auto"/>
        <w:ind w:right="3560"/>
        <w:jc w:val="right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BE52A4" w:rsidRDefault="00BE52A4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BE52A4" w:rsidTr="00BE52A4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52A4" w:rsidRDefault="00BE52A4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52A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E52A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E52A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E52A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52A4" w:rsidRDefault="00BE52A4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52A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E52A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E52A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E52A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BE52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52A4" w:rsidRDefault="00BE52A4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val="ru-RU" w:eastAsia="ru-RU"/>
              </w:rPr>
              <w:drawing>
                <wp:inline distT="0" distB="0" distL="0" distR="0">
                  <wp:extent cx="1628775" cy="1066800"/>
                  <wp:effectExtent l="19050" t="0" r="9525" b="0"/>
                  <wp:docPr id="6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52A4" w:rsidRDefault="00BE52A4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DC159D" w:rsidRPr="00BE52A4" w:rsidRDefault="00430B91">
      <w:pPr>
        <w:autoSpaceDE w:val="0"/>
        <w:autoSpaceDN w:val="0"/>
        <w:spacing w:before="978" w:after="0" w:line="230" w:lineRule="auto"/>
        <w:ind w:right="3644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DC159D" w:rsidRPr="00BE52A4" w:rsidRDefault="00430B91">
      <w:pPr>
        <w:autoSpaceDE w:val="0"/>
        <w:autoSpaceDN w:val="0"/>
        <w:spacing w:before="70" w:after="0" w:line="230" w:lineRule="auto"/>
        <w:ind w:right="4476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BE52A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734607)</w:t>
      </w:r>
    </w:p>
    <w:p w:rsidR="00DC159D" w:rsidRPr="00BE52A4" w:rsidRDefault="00430B91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DC159D" w:rsidRPr="00BE52A4" w:rsidRDefault="00430B91">
      <w:pPr>
        <w:autoSpaceDE w:val="0"/>
        <w:autoSpaceDN w:val="0"/>
        <w:spacing w:before="70" w:after="0" w:line="230" w:lineRule="auto"/>
        <w:ind w:right="4244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>«Математика»</w:t>
      </w:r>
    </w:p>
    <w:p w:rsidR="00DC159D" w:rsidRPr="00BE52A4" w:rsidRDefault="00430B91">
      <w:pPr>
        <w:autoSpaceDE w:val="0"/>
        <w:autoSpaceDN w:val="0"/>
        <w:spacing w:before="670" w:after="0" w:line="230" w:lineRule="auto"/>
        <w:ind w:right="2676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DC159D" w:rsidRPr="00BE52A4" w:rsidRDefault="00430B91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DC159D" w:rsidRPr="00BE52A4" w:rsidRDefault="00430B91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>Составитель: Икрянникова Любовь Александровна</w:t>
      </w:r>
    </w:p>
    <w:p w:rsidR="00DC159D" w:rsidRPr="00BE52A4" w:rsidRDefault="00430B91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DC159D" w:rsidRPr="00BE52A4" w:rsidRDefault="00430B91">
      <w:pPr>
        <w:autoSpaceDE w:val="0"/>
        <w:autoSpaceDN w:val="0"/>
        <w:spacing w:before="2830" w:after="0" w:line="230" w:lineRule="auto"/>
        <w:ind w:right="3978"/>
        <w:jc w:val="right"/>
        <w:rPr>
          <w:lang w:val="ru-RU"/>
        </w:rPr>
      </w:pPr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 xml:space="preserve">х. </w:t>
      </w:r>
      <w:proofErr w:type="spellStart"/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>Севостьянов</w:t>
      </w:r>
      <w:proofErr w:type="spellEnd"/>
      <w:r w:rsidRPr="00BE52A4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DC159D" w:rsidRPr="00BE52A4" w:rsidRDefault="00DC159D">
      <w:pPr>
        <w:rPr>
          <w:lang w:val="ru-RU"/>
        </w:rPr>
        <w:sectPr w:rsidR="00DC159D" w:rsidRPr="00BE52A4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DC159D" w:rsidRPr="00BE52A4" w:rsidRDefault="00DC159D">
      <w:pPr>
        <w:rPr>
          <w:lang w:val="ru-RU"/>
        </w:rPr>
        <w:sectPr w:rsidR="00DC159D" w:rsidRPr="00BE52A4">
          <w:pgSz w:w="11900" w:h="16840"/>
          <w:pgMar w:top="1440" w:right="1440" w:bottom="1440" w:left="1440" w:header="720" w:footer="720" w:gutter="0"/>
          <w:cols w:space="720" w:equalWidth="0">
            <w:col w:w="10286" w:space="0"/>
          </w:cols>
          <w:docGrid w:linePitch="360"/>
        </w:sectPr>
      </w:pPr>
    </w:p>
    <w:p w:rsidR="00DC159D" w:rsidRPr="00BE52A4" w:rsidRDefault="00DC159D">
      <w:pPr>
        <w:autoSpaceDE w:val="0"/>
        <w:autoSpaceDN w:val="0"/>
        <w:spacing w:after="78" w:line="220" w:lineRule="exact"/>
        <w:rPr>
          <w:lang w:val="ru-RU"/>
        </w:rPr>
      </w:pPr>
    </w:p>
    <w:p w:rsidR="00DC159D" w:rsidRPr="00BE52A4" w:rsidRDefault="00430B91">
      <w:pPr>
        <w:autoSpaceDE w:val="0"/>
        <w:autoSpaceDN w:val="0"/>
        <w:spacing w:after="0" w:line="230" w:lineRule="auto"/>
        <w:rPr>
          <w:lang w:val="ru-RU"/>
        </w:rPr>
      </w:pPr>
      <w:r w:rsidRPr="00BE52A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DC159D" w:rsidRPr="0021749C" w:rsidRDefault="00430B91">
      <w:pPr>
        <w:autoSpaceDE w:val="0"/>
        <w:autoSpaceDN w:val="0"/>
        <w:spacing w:before="346" w:after="0"/>
        <w:ind w:firstLine="180"/>
        <w:rPr>
          <w:lang w:val="ru-RU"/>
        </w:rPr>
      </w:pP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DC159D" w:rsidRPr="0021749C" w:rsidRDefault="00430B9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DC159D" w:rsidRPr="0021749C" w:rsidRDefault="00430B91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DC159D" w:rsidRPr="0021749C" w:rsidRDefault="00430B91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DC159D" w:rsidRPr="0021749C" w:rsidRDefault="00430B91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spellStart"/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больше-меньше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», «равно-неравно», «порядок»), смысла арифметических действий,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DC159D" w:rsidRPr="0021749C" w:rsidRDefault="00430B91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DC159D" w:rsidRPr="0021749C" w:rsidRDefault="00430B91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DC159D" w:rsidRPr="0021749C" w:rsidRDefault="00430B91">
      <w:pPr>
        <w:autoSpaceDE w:val="0"/>
        <w:autoSpaceDN w:val="0"/>
        <w:spacing w:before="178" w:after="0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DC159D" w:rsidRPr="0021749C" w:rsidRDefault="00430B91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DC159D" w:rsidRPr="0021749C" w:rsidRDefault="00430B91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proofErr w:type="gramEnd"/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66" w:line="220" w:lineRule="exact"/>
        <w:rPr>
          <w:lang w:val="ru-RU"/>
        </w:rPr>
      </w:pPr>
    </w:p>
    <w:p w:rsidR="00DC159D" w:rsidRPr="0021749C" w:rsidRDefault="00430B91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DC159D" w:rsidRPr="0021749C" w:rsidRDefault="00430B91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DC159D" w:rsidRPr="0021749C" w:rsidRDefault="00430B91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5F344A" w:rsidRPr="005F344A" w:rsidRDefault="005F344A" w:rsidP="005F344A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b/>
          <w:lang w:val="ru-RU"/>
        </w:rPr>
      </w:pPr>
      <w:r w:rsidRPr="00AB33BB">
        <w:rPr>
          <w:b/>
          <w:lang w:val="ru-RU"/>
        </w:rPr>
        <w:t xml:space="preserve">Формы учёта рабочей программы воспитания в рабочей программе по </w:t>
      </w:r>
      <w:r>
        <w:rPr>
          <w:b/>
          <w:lang w:val="ru-RU"/>
        </w:rPr>
        <w:t>математике</w:t>
      </w:r>
      <w:bookmarkStart w:id="0" w:name="_GoBack"/>
      <w:bookmarkEnd w:id="0"/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воспитания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Россошанской ООШ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реализуется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и через использование воспитательного потенциала уроков математики. Эта работа осуществляется в следующих формах: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 Побуждение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 Привлечение внимания обучающихся к ценностному аспекту изучаемых на уроках предметов, явлений, событий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через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обращение внимания на нравственные аспекты научных открытий, которые изучаются в данный момент на уроке;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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задач для решения, проблемных ситуаций для обсуждения в классе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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 Применение на уроке интерактивных форм работы, стимулирующих познавательную мотивацию обучающихся.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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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21749C" w:rsidRP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 Инициирование и поддержка исследовательской деятельности школьников в форме включения в урок различных исследовательских заданий и задач, что дает возможность обучающимся приобрести навыки самостоятельного решения теоретической проблемы, генерирования и 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оформления собственных гипотез, уважительного отношения к чужим идеям, публичного выступления, аргументирования и отстаивания своей точки зрения.</w:t>
      </w:r>
      <w:proofErr w:type="gramEnd"/>
    </w:p>
    <w:p w:rsidR="0021749C" w:rsidRDefault="0021749C" w:rsidP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 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21749C" w:rsidRDefault="0021749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C159D" w:rsidRPr="0021749C" w:rsidRDefault="00430B9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78" w:line="220" w:lineRule="exact"/>
        <w:rPr>
          <w:lang w:val="ru-RU"/>
        </w:rPr>
      </w:pPr>
    </w:p>
    <w:p w:rsidR="00DC159D" w:rsidRPr="0021749C" w:rsidRDefault="00430B91">
      <w:pPr>
        <w:autoSpaceDE w:val="0"/>
        <w:autoSpaceDN w:val="0"/>
        <w:spacing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C159D" w:rsidRPr="0021749C" w:rsidRDefault="00430B91">
      <w:pPr>
        <w:autoSpaceDE w:val="0"/>
        <w:autoSpaceDN w:val="0"/>
        <w:spacing w:before="346" w:after="0" w:line="271" w:lineRule="auto"/>
        <w:ind w:right="144" w:firstLine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Числа и величины </w:t>
      </w:r>
      <w:r w:rsidRPr="0021749C">
        <w:rPr>
          <w:lang w:val="ru-RU"/>
        </w:rPr>
        <w:br/>
      </w: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Арифметические действия </w:t>
      </w:r>
      <w:r w:rsidRPr="0021749C">
        <w:rPr>
          <w:lang w:val="ru-RU"/>
        </w:rPr>
        <w:br/>
      </w: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Текстовые задачи </w:t>
      </w:r>
      <w:r w:rsidRPr="0021749C">
        <w:rPr>
          <w:lang w:val="ru-RU"/>
        </w:rPr>
        <w:br/>
      </w: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Пространственные отношения и геометрические фигуры </w:t>
      </w:r>
      <w:r w:rsidRPr="0021749C">
        <w:rPr>
          <w:lang w:val="ru-RU"/>
        </w:rPr>
        <w:br/>
      </w: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установление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пространственных отношений.</w:t>
      </w:r>
    </w:p>
    <w:p w:rsidR="00DC159D" w:rsidRPr="0021749C" w:rsidRDefault="00430B9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Математическая информация </w:t>
      </w:r>
      <w:r w:rsidRPr="0021749C">
        <w:rPr>
          <w:lang w:val="ru-RU"/>
        </w:rPr>
        <w:br/>
      </w: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DC159D" w:rsidRPr="0021749C" w:rsidRDefault="00430B9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DC159D" w:rsidRPr="0021749C" w:rsidRDefault="00430B91">
      <w:pPr>
        <w:autoSpaceDE w:val="0"/>
        <w:autoSpaceDN w:val="0"/>
        <w:spacing w:before="72" w:after="0" w:line="271" w:lineRule="auto"/>
        <w:ind w:right="144" w:firstLine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21749C">
        <w:rPr>
          <w:lang w:val="ru-RU"/>
        </w:rPr>
        <w:tab/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Двух-трёхшаговые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два объекта, два числа; распределять объекты на группы по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заданному</w:t>
      </w:r>
      <w:proofErr w:type="gramEnd"/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66" w:line="220" w:lineRule="exact"/>
        <w:rPr>
          <w:lang w:val="ru-RU"/>
        </w:rPr>
      </w:pPr>
    </w:p>
    <w:p w:rsidR="00DC159D" w:rsidRPr="0021749C" w:rsidRDefault="00430B91">
      <w:pPr>
        <w:autoSpaceDE w:val="0"/>
        <w:autoSpaceDN w:val="0"/>
        <w:spacing w:after="0" w:line="329" w:lineRule="auto"/>
        <w:ind w:left="240" w:right="7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основанию;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DC159D" w:rsidRPr="0021749C" w:rsidRDefault="00430B91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DC159D" w:rsidRPr="0021749C" w:rsidRDefault="00430B91">
      <w:pPr>
        <w:autoSpaceDE w:val="0"/>
        <w:autoSpaceDN w:val="0"/>
        <w:spacing w:before="180" w:after="0" w:line="336" w:lineRule="auto"/>
        <w:ind w:left="240" w:right="288" w:hanging="240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DC159D" w:rsidRPr="0021749C" w:rsidRDefault="00430B91">
      <w:pPr>
        <w:autoSpaceDE w:val="0"/>
        <w:autoSpaceDN w:val="0"/>
        <w:spacing w:before="178" w:after="0" w:line="350" w:lineRule="auto"/>
        <w:ind w:left="240" w:right="576" w:hanging="240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DC159D" w:rsidRPr="0021749C" w:rsidRDefault="00430B91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286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78" w:line="220" w:lineRule="exact"/>
        <w:rPr>
          <w:lang w:val="ru-RU"/>
        </w:rPr>
      </w:pPr>
    </w:p>
    <w:p w:rsidR="00DC159D" w:rsidRPr="0021749C" w:rsidRDefault="00430B91">
      <w:pPr>
        <w:autoSpaceDE w:val="0"/>
        <w:autoSpaceDN w:val="0"/>
        <w:spacing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DC159D" w:rsidRPr="0021749C" w:rsidRDefault="00430B91">
      <w:pPr>
        <w:autoSpaceDE w:val="0"/>
        <w:autoSpaceDN w:val="0"/>
        <w:spacing w:before="262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C159D" w:rsidRPr="0021749C" w:rsidRDefault="00430B91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21749C">
        <w:rPr>
          <w:lang w:val="ru-RU"/>
        </w:rPr>
        <w:tab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«Математика»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DC159D" w:rsidRPr="0021749C" w:rsidRDefault="00430B91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DC159D" w:rsidRPr="0021749C" w:rsidRDefault="00430B91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DC159D" w:rsidRPr="0021749C" w:rsidRDefault="00430B91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DC159D" w:rsidRPr="0021749C" w:rsidRDefault="00430B91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DC159D" w:rsidRPr="0021749C" w:rsidRDefault="00430B91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DC159D" w:rsidRPr="0021749C" w:rsidRDefault="00430B91">
      <w:pPr>
        <w:autoSpaceDE w:val="0"/>
        <w:autoSpaceDN w:val="0"/>
        <w:spacing w:before="324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C159D" w:rsidRPr="0021749C" w:rsidRDefault="00430B91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DC159D" w:rsidRPr="0021749C" w:rsidRDefault="00430B91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DC159D" w:rsidRPr="0021749C" w:rsidRDefault="00430B91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132" w:line="220" w:lineRule="exact"/>
        <w:rPr>
          <w:lang w:val="ru-RU"/>
        </w:rPr>
      </w:pPr>
    </w:p>
    <w:p w:rsidR="00DC159D" w:rsidRPr="0021749C" w:rsidRDefault="00430B91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3)  Работа с информацией:</w:t>
      </w:r>
    </w:p>
    <w:p w:rsidR="00DC159D" w:rsidRPr="0021749C" w:rsidRDefault="00430B91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DC159D" w:rsidRPr="0021749C" w:rsidRDefault="00430B91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DC159D" w:rsidRPr="0021749C" w:rsidRDefault="00430B91">
      <w:pPr>
        <w:autoSpaceDE w:val="0"/>
        <w:autoSpaceDN w:val="0"/>
        <w:spacing w:before="298" w:after="0" w:line="230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</w:t>
      </w:r>
    </w:p>
    <w:p w:rsidR="00DC159D" w:rsidRPr="0021749C" w:rsidRDefault="00430B91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строить логическое рассуждение;</w:t>
      </w:r>
    </w:p>
    <w:p w:rsidR="00DC159D" w:rsidRPr="0021749C" w:rsidRDefault="00430B91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DC159D" w:rsidRPr="0021749C" w:rsidRDefault="00430B91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:rsidR="00DC159D" w:rsidRPr="0021749C" w:rsidRDefault="00430B91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DC159D" w:rsidRPr="0021749C" w:rsidRDefault="00430B91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C159D" w:rsidRPr="0021749C" w:rsidRDefault="00430B91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C159D" w:rsidRPr="0021749C" w:rsidRDefault="00430B91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деформированные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DC159D" w:rsidRPr="0021749C" w:rsidRDefault="00430B91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.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 составлять тексты заданий, аналогичные типовым изученным.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144" w:line="220" w:lineRule="exact"/>
        <w:rPr>
          <w:lang w:val="ru-RU"/>
        </w:rPr>
      </w:pPr>
    </w:p>
    <w:p w:rsidR="00DC159D" w:rsidRPr="0021749C" w:rsidRDefault="00430B91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DC159D" w:rsidRPr="0021749C" w:rsidRDefault="00430B91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DC159D" w:rsidRPr="0021749C" w:rsidRDefault="00430B91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DC159D" w:rsidRPr="0021749C" w:rsidRDefault="00430B91">
      <w:pPr>
        <w:autoSpaceDE w:val="0"/>
        <w:autoSpaceDN w:val="0"/>
        <w:spacing w:before="180" w:after="0" w:line="271" w:lineRule="auto"/>
        <w:ind w:left="420" w:right="576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C159D" w:rsidRPr="0021749C" w:rsidRDefault="00430B91">
      <w:pPr>
        <w:autoSpaceDE w:val="0"/>
        <w:autoSpaceDN w:val="0"/>
        <w:spacing w:before="322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C159D" w:rsidRPr="0021749C" w:rsidRDefault="00430B91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1 классе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DC159D" w:rsidRPr="0021749C" w:rsidRDefault="00430B91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DC159D" w:rsidRPr="0021749C" w:rsidRDefault="00430B9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DC159D" w:rsidRPr="0021749C" w:rsidRDefault="00430B91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DC159D" w:rsidRPr="0021749C" w:rsidRDefault="00430B91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см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, перед/за, над/под;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108" w:line="220" w:lineRule="exact"/>
        <w:rPr>
          <w:lang w:val="ru-RU"/>
        </w:rPr>
      </w:pPr>
    </w:p>
    <w:p w:rsidR="00DC159D" w:rsidRPr="0021749C" w:rsidRDefault="00430B91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:rsidR="00DC159D" w:rsidRPr="0021749C" w:rsidRDefault="00430B91">
      <w:pPr>
        <w:autoSpaceDE w:val="0"/>
        <w:autoSpaceDN w:val="0"/>
        <w:spacing w:before="190" w:after="0" w:line="262" w:lineRule="auto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64" w:line="220" w:lineRule="exact"/>
        <w:rPr>
          <w:lang w:val="ru-RU"/>
        </w:rPr>
      </w:pPr>
    </w:p>
    <w:p w:rsidR="00DC159D" w:rsidRDefault="00430B91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038"/>
        <w:gridCol w:w="528"/>
        <w:gridCol w:w="1104"/>
        <w:gridCol w:w="1142"/>
        <w:gridCol w:w="864"/>
        <w:gridCol w:w="3722"/>
        <w:gridCol w:w="1238"/>
        <w:gridCol w:w="3470"/>
      </w:tblGrid>
      <w:tr w:rsidR="00DC159D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3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0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C159D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</w:tr>
      <w:tr w:rsidR="00DC159D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DC159D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64" w:after="0" w:line="245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01.09.2022 05.09.2022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2" w:lineRule="auto"/>
              <w:ind w:left="72" w:right="86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работа: счёт единицами в разном; порядке;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упорядочение однозначных 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двузначных чисел; счёт по 2;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 5;;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57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/5088/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main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/305516/ Урок «Подготовка к изучению чисел»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/5088/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/305512/ Урок «Сравнение групп предметов»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/4071/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/292975/ Урок «Число 1. Цифра 1»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/155410/ Урок «Число 2. Цифра 2»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/5090/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/161583/ Урок «Число 3. Цифра 3»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/4058/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/188096/ Урок «Число 4. Цифра 4. Длина»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/4073/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/293050/ Урок «Число 5. Цифра 5»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/5195/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/293150/ Урок «Число и цифра 6. Число и цифра 7»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/4021/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/122031/ Урок «Число и цифра 8.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Число и цифра 9»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(РЭШ)</w:t>
            </w:r>
          </w:p>
        </w:tc>
      </w:tr>
      <w:tr w:rsidR="00DC159D" w:rsidRPr="00BE52A4">
        <w:trPr>
          <w:trHeight w:hRule="exact" w:val="20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Единица счёта.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06.09.2022 07.09.2022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 «Сколько?»;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Который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счёту?»;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«На сколько больше?»;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«На сколько меньше?»;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 получится;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если увеличить/уменьшить количество на 1;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2?» — по;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образцу и самостоятельно;;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/5088/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main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/305516/ Урок «Число и цифра 0. Свойства 0. Число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10»(РЭШ)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/4074/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/122081/</w:t>
            </w:r>
          </w:p>
        </w:tc>
      </w:tr>
      <w:tr w:rsidR="00DC159D" w:rsidRPr="00BE52A4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08.09.2022 13.09.2022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и запись по образцу и самостоятельно; групп чисел;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 в заданном 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 установленном порядке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main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/155414/ Урок «Состав чисел от 2 до 10. Числа в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загадках, пословицах, поговорках»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/5999/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/308769/</w:t>
            </w:r>
          </w:p>
        </w:tc>
      </w:tr>
      <w:tr w:rsidR="00DC159D" w:rsidRPr="00BE52A4">
        <w:trPr>
          <w:trHeight w:hRule="exact" w:val="92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64" w:after="0" w:line="245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14.09.2022 15.09.2022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чисел: наблюдение; установление;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закономерностей в расположении чисел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main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/155414/ Урок «Названия и последовательность чисел второго десятка»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/4127/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/305795/</w:t>
            </w:r>
          </w:p>
        </w:tc>
      </w:tr>
    </w:tbl>
    <w:p w:rsidR="00DC159D" w:rsidRPr="0021749C" w:rsidRDefault="00DC159D">
      <w:pPr>
        <w:autoSpaceDE w:val="0"/>
        <w:autoSpaceDN w:val="0"/>
        <w:spacing w:after="0" w:line="14" w:lineRule="exact"/>
        <w:rPr>
          <w:lang w:val="ru-RU"/>
        </w:rPr>
      </w:pPr>
    </w:p>
    <w:p w:rsidR="00DC159D" w:rsidRPr="0021749C" w:rsidRDefault="00DC159D">
      <w:pPr>
        <w:rPr>
          <w:lang w:val="ru-RU"/>
        </w:rPr>
        <w:sectPr w:rsidR="00DC159D" w:rsidRPr="0021749C">
          <w:pgSz w:w="16840" w:h="11900"/>
          <w:pgMar w:top="282" w:right="640" w:bottom="6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038"/>
        <w:gridCol w:w="528"/>
        <w:gridCol w:w="1104"/>
        <w:gridCol w:w="1142"/>
        <w:gridCol w:w="864"/>
        <w:gridCol w:w="3722"/>
        <w:gridCol w:w="1238"/>
        <w:gridCol w:w="3470"/>
      </w:tblGrid>
      <w:tr w:rsidR="00DC159D" w:rsidRPr="00BE52A4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66" w:after="0" w:line="247" w:lineRule="auto"/>
              <w:ind w:left="72" w:right="488"/>
              <w:jc w:val="both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19.09.2022 20.09.2022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Устная работа: счёт единицами в разном порядке; чтение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упорядочение однозначных и двузначных чисел; счёт по;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2;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 5.;;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/5196/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main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/122010/ Урок «Равенство. Неравенство. Знаки «&gt;»,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«&lt;»,«=»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/5196/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/122006/</w:t>
            </w:r>
          </w:p>
        </w:tc>
      </w:tr>
      <w:tr w:rsidR="00DC159D" w:rsidRPr="00BE52A4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21.09.2022 22.09.2022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52" w:lineRule="auto"/>
              <w:ind w:left="72" w:right="1008"/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учебных ситуаций; связанных с;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применением представлений о числе в практических;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Письмоцифр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/4074/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main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/122085/ Числа и счёт до 10: уроки (УЧИ.РУ)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-36</w:t>
            </w:r>
          </w:p>
        </w:tc>
      </w:tr>
      <w:tr w:rsidR="00DC159D" w:rsidRPr="00BE52A4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20: чтение, запись, сравнение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26.09.2022 27.09.2022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и запись по образцу и самостоятельно групп; чисел;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 в заданном 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 установленном порядке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/5194/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main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/121552/ Урок «Названия и последовательность чисел второго десятка»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/4127/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/305795/</w:t>
            </w:r>
          </w:p>
        </w:tc>
      </w:tr>
      <w:tr w:rsidR="00DC159D" w:rsidRPr="00BE52A4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Однозначные и двузначные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28.09.2022 29.09.2022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и запись по образцу и самостоятельно групп чисел;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геометрических фигур в заданном и самостоятельно установленном порядке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/4127/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main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/293454/ Урок «Образование, запись и чтение чисел от 11 до 20»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/4137/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/292925/</w:t>
            </w:r>
          </w:p>
        </w:tc>
      </w:tr>
      <w:tr w:rsidR="00DC159D" w:rsidRPr="00BE52A4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03.10.2022 05.10.2022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работа: счёт единицами в разном порядке; чтение;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упорядочение однозначных и двузначных чисел; счёт по 2;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 5;;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=3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CEewkNUrdY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Урок "Увеличение и уменьшение числа на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несколько единиц"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voa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iY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Q</w:t>
            </w:r>
          </w:p>
        </w:tc>
      </w:tr>
      <w:tr w:rsidR="00DC159D">
        <w:trPr>
          <w:trHeight w:hRule="exact" w:val="348"/>
        </w:trPr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</w:tr>
      <w:tr w:rsidR="00DC159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DC159D" w:rsidRPr="00BE52A4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и её измерение с помощью заданной мерки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06.10.2022 10.10.2022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приборами для измерения величин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0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Длина: уроки (УЧИ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-3483</w:t>
            </w:r>
          </w:p>
        </w:tc>
      </w:tr>
      <w:tr w:rsidR="00DC159D" w:rsidRPr="00BE52A4">
        <w:trPr>
          <w:trHeight w:hRule="exact" w:val="93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66" w:after="0" w:line="247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Сравнение без измерения: выше </w:t>
            </w:r>
            <w:proofErr w:type="gramStart"/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—н</w:t>
            </w:r>
            <w:proofErr w:type="gramEnd"/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иже, шире — уже, длиннее — короче, старше — моложе, тяжелее — легче.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11.10.2022 12.10.2022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Линейка как простейший инструмент измерения длины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0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Единицы измерения длины: уроки (УЧИ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-1823</w:t>
            </w:r>
          </w:p>
        </w:tc>
      </w:tr>
      <w:tr w:rsidR="00DC159D" w:rsidRPr="00BE52A4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13.10.2022 18.10.2022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назначения и необходимости использования величин в жизни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Образовательная платформа РЭШ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«Единица длины – сантиметр»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/3971/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/302201/ Урок «Дециметр. Соотношение между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дециметром и сантиметром»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/5189/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/310040/</w:t>
            </w:r>
          </w:p>
        </w:tc>
      </w:tr>
      <w:tr w:rsidR="00DC159D">
        <w:trPr>
          <w:trHeight w:hRule="exact" w:val="348"/>
        </w:trPr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</w:tr>
      <w:tr w:rsidR="00DC159D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6840" w:h="11900"/>
          <w:pgMar w:top="284" w:right="640" w:bottom="5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038"/>
        <w:gridCol w:w="528"/>
        <w:gridCol w:w="1104"/>
        <w:gridCol w:w="1142"/>
        <w:gridCol w:w="864"/>
        <w:gridCol w:w="3722"/>
        <w:gridCol w:w="1238"/>
        <w:gridCol w:w="3470"/>
      </w:tblGrid>
      <w:tr w:rsidR="00DC159D" w:rsidRPr="00BE52A4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19.10.2022 26.10.2022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числовым выражением: запись;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примера (с помощью учителя или по образцу);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иллюстрирующего смысл арифметического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«Знаки «+»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«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–», «=»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/5217/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/293025/ Урок «Прибавление к числу 1. Вычитание числа 1»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/3536/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/155510/</w:t>
            </w:r>
          </w:p>
        </w:tc>
      </w:tr>
      <w:tr w:rsidR="00DC159D" w:rsidRPr="00BE52A4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Названия компонентов действий, результатов действий сложения, вычитания. Знаки сложения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вычитания, названия компонентов действия. Таблица сложения.</w:t>
            </w:r>
          </w:p>
          <w:p w:rsidR="00DC159D" w:rsidRPr="0021749C" w:rsidRDefault="00430B91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27.10.2022 10.11.2022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разных способов подсчёта суммы и разности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переместительного свойства при нахождении суммы;;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Учебная платформа 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«Слагаемые. Сумма»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/4059/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/270187/</w:t>
            </w:r>
          </w:p>
        </w:tc>
      </w:tr>
      <w:tr w:rsidR="00DC159D" w:rsidRPr="00BE52A4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14.11.2022 21.11.2022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приёмов сложения;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вычитания: нахождение значения суммы и разности на основе;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2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«Прибавление к числу числа 2. Вычитание числа 2»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/5089/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/302594/</w:t>
            </w:r>
          </w:p>
        </w:tc>
      </w:tr>
      <w:tr w:rsidR="00DC159D" w:rsidRPr="00BE52A4">
        <w:trPr>
          <w:trHeight w:hRule="exact" w:val="1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Неизвестное слагаемое.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22.11.2022 29.11.2022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числовым выражением: запись;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примера (с помощью учителя или по образцу);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иллюстрирующего смысл арифметического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Образовательная платформа РЭШ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Сложение и вычитание до 10: уроки (УЧИ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-39</w:t>
            </w:r>
          </w:p>
        </w:tc>
      </w:tr>
      <w:tr w:rsidR="00DC159D" w:rsidRPr="00BE52A4">
        <w:trPr>
          <w:trHeight w:hRule="exact" w:val="24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одинаковых слагаемых. Счёт по 2, по  3,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30.11.2022 07.12.2022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проверка правильности; вычисления с;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раздаточного материала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линейки;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 действия;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образцу;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обнаружение общего и различного в записи; арифметических действий;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одного и того же;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 с разными числами;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2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«Таблица сложения и вычитания с числом 3. Сравнение длин отрезков»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/5199/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/309805/ Сложение и вычитание до 5: уроки (УЧИ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-38</w:t>
            </w:r>
          </w:p>
        </w:tc>
      </w:tr>
      <w:tr w:rsidR="00DC159D" w:rsidRPr="00BE52A4">
        <w:trPr>
          <w:trHeight w:hRule="exact" w:val="129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Прибавление и вычитание нуля.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08.12.2022 15.12.2022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разных способов подсчёта суммы и разности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переместительного свойства при нахождении суммы;;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"Сложение с нулём Вычитание нуля.</w:t>
            </w:r>
          </w:p>
          <w:p w:rsidR="00DC159D" w:rsidRPr="0021749C" w:rsidRDefault="00430B91">
            <w:pPr>
              <w:autoSpaceDE w:val="0"/>
              <w:autoSpaceDN w:val="0"/>
              <w:spacing w:before="20" w:after="0" w:line="245" w:lineRule="auto"/>
              <w:ind w:left="70" w:right="129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Математика 1 класс"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VUx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NOgfq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</w:p>
        </w:tc>
      </w:tr>
    </w:tbl>
    <w:p w:rsidR="00DC159D" w:rsidRPr="0021749C" w:rsidRDefault="00DC159D">
      <w:pPr>
        <w:autoSpaceDE w:val="0"/>
        <w:autoSpaceDN w:val="0"/>
        <w:spacing w:after="0" w:line="14" w:lineRule="exact"/>
        <w:rPr>
          <w:lang w:val="ru-RU"/>
        </w:rPr>
      </w:pPr>
    </w:p>
    <w:p w:rsidR="00DC159D" w:rsidRPr="0021749C" w:rsidRDefault="00DC159D">
      <w:pPr>
        <w:rPr>
          <w:lang w:val="ru-RU"/>
        </w:rPr>
        <w:sectPr w:rsidR="00DC159D" w:rsidRPr="0021749C">
          <w:pgSz w:w="16840" w:h="11900"/>
          <w:pgMar w:top="284" w:right="640" w:bottom="10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038"/>
        <w:gridCol w:w="528"/>
        <w:gridCol w:w="1104"/>
        <w:gridCol w:w="1142"/>
        <w:gridCol w:w="864"/>
        <w:gridCol w:w="3722"/>
        <w:gridCol w:w="1238"/>
        <w:gridCol w:w="3470"/>
      </w:tblGrid>
      <w:tr w:rsidR="00DC159D" w:rsidRPr="00BE52A4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Сложение и вычитание чисел без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перехода и с 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19.12.2022 26.12.2022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с числовым выражением: запись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примера (с помощью учителя или по; образцу);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иллюстрирующего смысл арифметического;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действия.;;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«Таблица сложения однозначных чисел в пределах 20 с переходом через десяток»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/5209/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/302333/</w:t>
            </w:r>
          </w:p>
        </w:tc>
      </w:tr>
      <w:tr w:rsidR="00DC159D" w:rsidRPr="00BE52A4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27.12.2022 10.01.2023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проверка правильности вычисления с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раздаточного материала;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линейки;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 действия;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образцу; обнаружение общего и различного в записи арифметических действий;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одного и того же действия с разными числами;;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2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«Общий приём вычитания с переходом через десяток»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/5210/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/305870/</w:t>
            </w:r>
          </w:p>
        </w:tc>
      </w:tr>
      <w:tr w:rsidR="00DC159D">
        <w:trPr>
          <w:trHeight w:hRule="exact" w:val="348"/>
        </w:trPr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</w:t>
            </w:r>
          </w:p>
        </w:tc>
        <w:tc>
          <w:tcPr>
            <w:tcW w:w="11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</w:tr>
      <w:tr w:rsidR="00DC159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  <w:tr w:rsidR="00DC159D" w:rsidRPr="00BE52A4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задача: структурные элементы, составление текстовой задачи по  образцу.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11.01.2023 12.01.2023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обсуждение: анализ реальной ситуации;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представленной с помощью рисунка;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 (описание ситуации;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известно;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не известно; условие задачи;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 задачи);;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Образовательная платформа РЭШ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«Задача. Структура задачи»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/4060/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/301472/</w:t>
            </w:r>
          </w:p>
        </w:tc>
      </w:tr>
      <w:tr w:rsidR="00DC159D" w:rsidRPr="00BE52A4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16.01.2023 17.01.2023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54" w:lineRule="auto"/>
              <w:ind w:left="72"/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Обобщение представлений о текстовых задачах; решаемых с помощью действий сложения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вычитания («на сколько больше/меньше»;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«сколько всего»;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сколь-ко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осталось»).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представленного в текстовой задаче;;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Учебная платформа 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«Решение задач. Таблица сложения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вычитания с числом 2»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/4085/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/276581/</w:t>
            </w:r>
          </w:p>
        </w:tc>
      </w:tr>
      <w:tr w:rsidR="00DC159D" w:rsidRPr="00BE52A4">
        <w:trPr>
          <w:trHeight w:hRule="exact" w:val="18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18.01.2023 19.01.2023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r w:rsidRPr="0021749C">
              <w:rPr>
                <w:lang w:val="ru-RU"/>
              </w:rPr>
              <w:br/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практической ситуации с использованием счётного материала. Решение текстовой задачи с помощью раздаточного материала. Объяснение выбора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для решения;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иллюстрация хода решения;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выполнения действия на модели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ценочного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«Решение задач»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/4095/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/272725/</w:t>
            </w:r>
          </w:p>
        </w:tc>
      </w:tr>
    </w:tbl>
    <w:p w:rsidR="00DC159D" w:rsidRPr="0021749C" w:rsidRDefault="00DC159D">
      <w:pPr>
        <w:autoSpaceDE w:val="0"/>
        <w:autoSpaceDN w:val="0"/>
        <w:spacing w:after="0" w:line="14" w:lineRule="exact"/>
        <w:rPr>
          <w:lang w:val="ru-RU"/>
        </w:rPr>
      </w:pPr>
    </w:p>
    <w:p w:rsidR="00DC159D" w:rsidRPr="0021749C" w:rsidRDefault="00DC159D">
      <w:pPr>
        <w:rPr>
          <w:lang w:val="ru-RU"/>
        </w:rPr>
        <w:sectPr w:rsidR="00DC159D" w:rsidRPr="0021749C">
          <w:pgSz w:w="16840" w:h="11900"/>
          <w:pgMar w:top="284" w:right="640" w:bottom="5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038"/>
        <w:gridCol w:w="528"/>
        <w:gridCol w:w="1104"/>
        <w:gridCol w:w="1142"/>
        <w:gridCol w:w="864"/>
        <w:gridCol w:w="3722"/>
        <w:gridCol w:w="1238"/>
        <w:gridCol w:w="3470"/>
      </w:tblGrid>
      <w:tr w:rsidR="00DC159D" w:rsidRPr="00BE52A4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23.01.2023 02.02.2023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обсуждение: анализ реальной ситуации;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представленной с помощью рисунка;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 (описание ситуации;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известно;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не известно; условие задачи;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 задачи);;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«Решение текстовых задач»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/4097/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/132613/</w:t>
            </w:r>
          </w:p>
        </w:tc>
      </w:tr>
      <w:tr w:rsidR="00DC159D" w:rsidRPr="00BE52A4">
        <w:trPr>
          <w:trHeight w:hRule="exact" w:val="2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Обнаружение недостающего элемента задачи, дополнение текста задачи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числовыми данными (по  иллюстрации,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06.02.2023 07.02.2023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текста задачи и её модели;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r w:rsidRPr="0021749C">
              <w:rPr>
                <w:lang w:val="ru-RU"/>
              </w:rPr>
              <w:br/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практической ситуации с использованием счётного материала. Решение текстовой задачи с помощью раздаточного материала. Объяснение выбора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для решения;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иллюстрация хода решения;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действия на модели;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2" w:lineRule="auto"/>
              <w:ind w:left="70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Учебная платформа 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Учи.ру</w:t>
            </w:r>
            <w:proofErr w:type="spellEnd"/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Простые текстовые задачи: уроки (УЧИ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-10039 Составные текстовые задачи: уроки (УЧИ.РУ)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-12687</w:t>
            </w:r>
          </w:p>
        </w:tc>
      </w:tr>
      <w:tr w:rsidR="00DC159D">
        <w:trPr>
          <w:trHeight w:hRule="exact" w:val="348"/>
        </w:trPr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</w:tr>
      <w:tr w:rsidR="00DC159D" w:rsidRPr="00BE52A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DC159D" w:rsidRPr="00BE52A4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предметов и  объектов на плоскости, в  пространстве: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слева/справа, сверху/снизу, </w:t>
            </w:r>
            <w:proofErr w:type="gramStart"/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между</w:t>
            </w:r>
            <w:proofErr w:type="gramEnd"/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proofErr w:type="gramStart"/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установление</w:t>
            </w:r>
            <w:proofErr w:type="gramEnd"/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пространственных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08.02.2023 20.02.2023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и называние известных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обнаружение в окружающем мире их моделей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«Пространственные и временные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представления»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/5194/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/121548/</w:t>
            </w:r>
          </w:p>
        </w:tc>
      </w:tr>
      <w:tr w:rsidR="00DC159D" w:rsidRPr="00BE52A4">
        <w:trPr>
          <w:trHeight w:hRule="exact" w:val="24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21.02.2023 22.02.2023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и называние известных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обнаружение в окружающем мире их моделей;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упражнения: «Угадай фигуру по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описанию»;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«Расположи фигуры в заданном порядке»;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«Найди модели фигур в классе» и т. п.; Практическая деятельность: графические и измерительные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 в работе с карандашом и линейкой: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копирование;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рисование фигур по инструкции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0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Образовательная платформа РЭШ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«Точка. Кривая линия. Прямая линия.</w:t>
            </w:r>
          </w:p>
          <w:p w:rsidR="00DC159D" w:rsidRPr="0021749C" w:rsidRDefault="00430B91">
            <w:pPr>
              <w:autoSpaceDE w:val="0"/>
              <w:autoSpaceDN w:val="0"/>
              <w:spacing w:before="18" w:after="0" w:line="233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Отрезок. Луч. Ломаная линия.</w:t>
            </w:r>
          </w:p>
          <w:p w:rsidR="00DC159D" w:rsidRPr="0021749C" w:rsidRDefault="00430B91">
            <w:pPr>
              <w:autoSpaceDE w:val="0"/>
              <w:autoSpaceDN w:val="0"/>
              <w:spacing w:before="18" w:after="0" w:line="245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Многоугольник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/4070/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/302538/</w:t>
            </w:r>
          </w:p>
        </w:tc>
      </w:tr>
    </w:tbl>
    <w:p w:rsidR="00DC159D" w:rsidRPr="0021749C" w:rsidRDefault="00DC159D">
      <w:pPr>
        <w:autoSpaceDE w:val="0"/>
        <w:autoSpaceDN w:val="0"/>
        <w:spacing w:after="0" w:line="14" w:lineRule="exact"/>
        <w:rPr>
          <w:lang w:val="ru-RU"/>
        </w:rPr>
      </w:pPr>
    </w:p>
    <w:p w:rsidR="00DC159D" w:rsidRPr="0021749C" w:rsidRDefault="00DC159D">
      <w:pPr>
        <w:rPr>
          <w:lang w:val="ru-RU"/>
        </w:rPr>
        <w:sectPr w:rsidR="00DC159D" w:rsidRPr="0021749C">
          <w:pgSz w:w="16840" w:h="11900"/>
          <w:pgMar w:top="284" w:right="640" w:bottom="13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038"/>
        <w:gridCol w:w="528"/>
        <w:gridCol w:w="1104"/>
        <w:gridCol w:w="1142"/>
        <w:gridCol w:w="864"/>
        <w:gridCol w:w="3722"/>
        <w:gridCol w:w="1238"/>
        <w:gridCol w:w="3470"/>
      </w:tblGrid>
      <w:tr w:rsidR="00DC159D" w:rsidRPr="00BE52A4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27.02.2023 02.03.2023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свойств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 (прямоугольника и др.); сравнение геометрических фигур (по форме; размеру); сравнение отрезков по длине;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Предметное моделирование заданной фигуры из различных материалов (бумаги;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палочек;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трубочек;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проволоки и пр.);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из других геометрических фигур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0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nsportal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«Круг. Окружность» (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9534-15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dd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-4896-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708-5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eebd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98</w:t>
            </w:r>
          </w:p>
        </w:tc>
      </w:tr>
      <w:tr w:rsidR="00DC159D" w:rsidRPr="00BE52A4">
        <w:trPr>
          <w:trHeight w:hRule="exact" w:val="265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Построение отрезка, квадрата,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треугольника с помощью линейки; измерение длины отрезка в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06.03.2023 13.03.2023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54" w:lineRule="auto"/>
              <w:ind w:left="72" w:right="288"/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измерение длины отрезка; ломаной;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длины стороны квадрата;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 прямоугольника. Комментирование хода и результата работы; установление соответствия результата и поставленного вопроса;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пространстве и на плоскости (классной доски;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листа бумаги;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страницы учебника и т. д.).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Установление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прокладываниемаршрута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2" w:lineRule="auto"/>
              <w:ind w:left="70" w:right="72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Образовательная платформа РЭШ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«Прямоугольник. Свойство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противоположных сторон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прямоугольника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spellStart"/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videolessons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95768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db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51-3781353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43</w:t>
            </w:r>
          </w:p>
        </w:tc>
      </w:tr>
      <w:tr w:rsidR="00DC159D" w:rsidRPr="00BE52A4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14.03.2023 16.03.2023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54" w:lineRule="auto"/>
              <w:ind w:left="72" w:right="288"/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измерение длины отрезка; ломаной;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длины стороны квадрата;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 прямоугольника. Комментирование хода и результата работы; установление соответствия результата и поставленного вопроса;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пространстве и на плоскости (классной доски;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листа бумаги;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страницы учебника и т. д.).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Установление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прокладываниемаршрута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0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Образовательная платформа 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Яндекс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урок 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«Квадрат» (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videolessons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1-96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2-4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aab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cb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068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ac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631</w:t>
            </w:r>
          </w:p>
        </w:tc>
      </w:tr>
      <w:tr w:rsidR="00DC159D" w:rsidRPr="00BE52A4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Изображение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20.03.2023 23.03.2023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измерение длины отрезка; ломаной;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длины стороны квадрата;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сторон прямоугольника. Комментирование хода и результата работы; установление соответствия результата и поставленного вопроса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Учебная платформа 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Учи.ру</w:t>
            </w:r>
            <w:proofErr w:type="spellEnd"/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Пространственные отношения: уроки (УЧИ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-64</w:t>
            </w:r>
          </w:p>
        </w:tc>
      </w:tr>
      <w:tr w:rsidR="00DC159D">
        <w:trPr>
          <w:trHeight w:hRule="exact" w:val="348"/>
        </w:trPr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</w:tr>
      <w:tr w:rsidR="00DC159D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6840" w:h="11900"/>
          <w:pgMar w:top="284" w:right="640" w:bottom="86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038"/>
        <w:gridCol w:w="528"/>
        <w:gridCol w:w="1104"/>
        <w:gridCol w:w="1142"/>
        <w:gridCol w:w="864"/>
        <w:gridCol w:w="3722"/>
        <w:gridCol w:w="1238"/>
        <w:gridCol w:w="3470"/>
      </w:tblGrid>
      <w:tr w:rsidR="00DC159D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Сбор данных об объекте по  образцу.</w:t>
            </w:r>
          </w:p>
          <w:p w:rsidR="00DC159D" w:rsidRPr="0021749C" w:rsidRDefault="00430B91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Характеристики объекта, группы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объектов (количество, форма, размер); выбор предметов по образцу (по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заданным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04.04.2023 05.04.2023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наблюдение: распознавание в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окружающем мире 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ситуаций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которые целесообразно сформулировать на языке математики и решить математическими средствами; Наблюдение за числами в окружающем мире;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словами наблюдаемых фактов;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закономерностей;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книге;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странице учебника;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изученных терминов для описания 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положениярисунка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числа;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 и пр. на странице;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листе бумаги;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52" w:lineRule="auto"/>
              <w:ind w:left="70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Урок «Порядковый счет предметов»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(internetурок)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https://interneturok.ru/lesson/matematika/1-klass/nachalnoe-znakomstvo-smatematikoj/ poryadkovyy-schet-predmetov</w:t>
            </w:r>
          </w:p>
        </w:tc>
      </w:tr>
      <w:tr w:rsidR="00DC159D" w:rsidRPr="00BE52A4">
        <w:trPr>
          <w:trHeight w:hRule="exact" w:val="39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Группировка объектов по  заданному признаку.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06.04.2023 10.04.2023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составление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характеризующих положение одного предмета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другого. 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 отношения («больше»;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«меньше»;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«равно»);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переместительное свойство сложения;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поиск общих свойств групп предметов (цвет;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назначение и др.).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Таблица как способ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представления информации;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полученной из повседневной жизни (расписания; чеки;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меню и т.д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.);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2" w:lineRule="auto"/>
              <w:ind w:left="70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«Форма, величина, расположение предметов» 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nachalnoe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znakomstvo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1749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matematikoj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formavelichina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1749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raspolozhenie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predmetov</w:t>
            </w:r>
            <w:proofErr w:type="spellEnd"/>
          </w:p>
        </w:tc>
      </w:tr>
      <w:tr w:rsidR="00DC159D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Закономерность в ряду заданных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объектов: её  обнаружение, продолжение ряда.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11.04.2023 12.04.2023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книге;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странице учебника;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изученных терминов для описания </w:t>
            </w:r>
            <w:proofErr w:type="spell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положениярисунка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числа;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 и пр. на странице;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листе бумаги;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содержащими математическую информацию.</w:t>
            </w:r>
          </w:p>
          <w:p w:rsidR="00DC159D" w:rsidRPr="0021749C" w:rsidRDefault="00430B91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и ответов по рисунку (иллюстрации;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модели). Упорядочение математических объектов с опорой на рисунок;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сюжетную ситуацию и пр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52" w:lineRule="auto"/>
              <w:ind w:left="70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Урок «Количественный счет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предметов»(internetурок)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https://interneturok.ru/lesson/matematika/1-klass/nachalnoe-znakomstvo-smatematikoj/ kolichestvennyy-schet-predmetov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6840" w:h="11900"/>
          <w:pgMar w:top="284" w:right="640" w:bottom="67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3038"/>
        <w:gridCol w:w="528"/>
        <w:gridCol w:w="1104"/>
        <w:gridCol w:w="1142"/>
        <w:gridCol w:w="864"/>
        <w:gridCol w:w="3722"/>
        <w:gridCol w:w="1238"/>
        <w:gridCol w:w="3470"/>
      </w:tblGrid>
      <w:tr w:rsidR="00DC159D" w:rsidRPr="00BE52A4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и  неверные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(ложные) предложения, составленные относительно заданного набора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13.04.2023 17.04.2023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 гр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упп предметов (цвет;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 и др.). Таблица как способ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представления информации;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полученной из повседневной жизни (расписания; чеки;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меню и т.д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.);;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0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«Сравнение предметов» 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povtorenie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sravnenie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predmetov</w:t>
            </w:r>
            <w:proofErr w:type="spellEnd"/>
          </w:p>
        </w:tc>
      </w:tr>
      <w:tr w:rsidR="00DC159D" w:rsidRPr="00BE52A4">
        <w:trPr>
          <w:trHeight w:hRule="exact" w:val="322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таблицы (содержащей не более четырёх данных); извлечение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данного из  строки, столбца; внесение одного-двух данных в 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18.04.2023 19.04.2023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содержащими математическую информацию.</w:t>
            </w:r>
          </w:p>
          <w:p w:rsidR="00DC159D" w:rsidRDefault="00430B91">
            <w:pPr>
              <w:autoSpaceDE w:val="0"/>
              <w:autoSpaceDN w:val="0"/>
              <w:spacing w:before="18" w:after="0" w:line="254" w:lineRule="auto"/>
              <w:ind w:left="72" w:right="144"/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и ответов по рисунку (иллюстрации;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модели). Упорядочение математических объектов с опорой на рисунок;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сюжетную ситуацию и пр.; Дифференцированное задание: составление предложений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1749C">
              <w:rPr>
                <w:lang w:val="ru-RU"/>
              </w:rPr>
              <w:br/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характеризующих положение одного предмета относительно другого.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Моделированиеотношения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больше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»;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меньше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»;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»);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переместительное свойство сложения;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50" w:lineRule="auto"/>
              <w:ind w:left="70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"Математика" 1 класс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Таблицы: уроки (УЧИ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math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chapter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-3217</w:t>
            </w:r>
          </w:p>
        </w:tc>
      </w:tr>
      <w:tr w:rsidR="00DC159D" w:rsidRPr="00BE52A4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рисунка, схемы 1—2 числовыми данными (значениями данных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20.04.2023 24.04.2023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 гр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упп предметов (цвет;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величина;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 и др.). Таблица как способ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представления информации;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полученной из повседневной жизни (расписания; чеки;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меню и т.д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.);;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2" w:lineRule="auto"/>
              <w:ind w:left="70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«Сравнение предметов. 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 сколько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больше? На сколько меньше?» (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nachalnoe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znakomstvo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smatematikoj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sravnenie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predmetov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skolkobolshe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21749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skolko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menshe</w:t>
            </w:r>
            <w:proofErr w:type="spellEnd"/>
          </w:p>
        </w:tc>
      </w:tr>
      <w:tr w:rsidR="00DC159D" w:rsidRPr="00BE52A4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Выполнение 1—3-шаговых инструкций, связанных с вычислениями,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измерением длины, построением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27.04.2023 25.05.2023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логической конструкцией «Если …; то …»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.В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ерно или неверно: формулирование и проверка предложения;;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8" w:after="0" w:line="247" w:lineRule="auto"/>
              <w:ind w:left="7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«Итоговый урок по курсу математики в 1 классе» (РЭШ) </w:t>
            </w:r>
            <w:r w:rsidRPr="0021749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/4007/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/293325/</w:t>
            </w:r>
          </w:p>
        </w:tc>
      </w:tr>
      <w:tr w:rsidR="00DC159D">
        <w:trPr>
          <w:trHeight w:hRule="exact" w:val="348"/>
        </w:trPr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</w:tr>
      <w:tr w:rsidR="00DC159D">
        <w:trPr>
          <w:trHeight w:hRule="exact" w:val="350"/>
        </w:trPr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</w:tr>
      <w:tr w:rsidR="00DC159D">
        <w:trPr>
          <w:trHeight w:hRule="exact" w:val="520"/>
        </w:trPr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2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78" w:line="220" w:lineRule="exact"/>
      </w:pPr>
    </w:p>
    <w:p w:rsidR="00DC159D" w:rsidRDefault="00430B91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DC159D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9D" w:rsidRDefault="00DC159D"/>
        </w:tc>
      </w:tr>
      <w:tr w:rsidR="00DC159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Счёт предметов. Один, два, три… Порядковые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числительные «первый,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второй, третий…»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отношения «вверху, внизу, слева, справа»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Временные отношения«раньше, позже, сначала, потом»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Отношения «столько же, больше, меньше»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 w:rsidTr="0021749C">
        <w:trPr>
          <w:trHeight w:hRule="exact" w:val="135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Сравнение групп предметов« 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 сколько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больше? 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сколько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меньше?»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Уравнение предметов и групп предметов.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знаний по теме«Счёт предметов и групп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предметов.</w:t>
            </w:r>
          </w:p>
          <w:p w:rsidR="00DC159D" w:rsidRDefault="00430B91">
            <w:pPr>
              <w:autoSpaceDE w:val="0"/>
              <w:autoSpaceDN w:val="0"/>
              <w:spacing w:before="7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временныепредставления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по теме «Счёт предметов и групп предметов.</w:t>
            </w:r>
          </w:p>
          <w:p w:rsidR="00DC159D" w:rsidRDefault="00430B91">
            <w:pPr>
              <w:autoSpaceDE w:val="0"/>
              <w:autoSpaceDN w:val="0"/>
              <w:spacing w:before="7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временныепредставления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над ошибками. Много. Один.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1,2. Цифра 2.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1,2,3. Цифра 3.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20.09.2022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98" w:right="650" w:bottom="7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Знаки «+»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«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-», «=». Составление и чтение равенств.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1,2,3,4. Цифра 4.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Отношения «длиннее»,«короче».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1,2,3,4,5. Цифра 5.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 числа 5.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знаний по теме«Числа 1-5. Состав чисел 2-5».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Точка. Кривая линия.</w:t>
            </w:r>
          </w:p>
          <w:p w:rsidR="00DC159D" w:rsidRDefault="00430B91">
            <w:pPr>
              <w:autoSpaceDE w:val="0"/>
              <w:autoSpaceDN w:val="0"/>
              <w:spacing w:before="70" w:after="0" w:line="262" w:lineRule="auto"/>
              <w:ind w:left="72" w:right="432"/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Прямая линия.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Луч.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Ломаная линия. Звено ломаной.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Закрепление. Проверочная работа «Состав чисел 2-5».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над ошибками.</w:t>
            </w:r>
          </w:p>
          <w:p w:rsidR="00DC159D" w:rsidRPr="0021749C" w:rsidRDefault="00430B91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Знаки сравнения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«&gt;», «&lt;»,«=».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Равенство. Неравенство.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Многоугольники.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11.10.2022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6,7. Цифра 6.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1-7. Цифра 7.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13.10.2022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8-9. Цифра 8.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1-9. Цифра 9.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10.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 1-10. Закрепление.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Наши проекты. Математика вокруг нас. Числа в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загадках, пословицах,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поговорках.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Сантиметр - единица измерения длины.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Увеличить на …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  <w:p w:rsidR="00DC159D" w:rsidRPr="0021749C" w:rsidRDefault="00430B91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Уменьшить на …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  <w:p w:rsidR="00DC159D" w:rsidRPr="0021749C" w:rsidRDefault="00430B91">
            <w:pPr>
              <w:autoSpaceDE w:val="0"/>
              <w:autoSpaceDN w:val="0"/>
              <w:spacing w:before="72" w:after="0" w:line="26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Измерение длины отрезков с помощью линейки.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0. Цифра 0.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с нулём. Вычитание нуля.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71" w:lineRule="auto"/>
              <w:ind w:left="72"/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знаний по теме</w:t>
            </w:r>
            <w:proofErr w:type="gramStart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«Ч</w:t>
            </w:r>
            <w:proofErr w:type="gramEnd"/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исла 1-10.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0». Тест«Числа 1- 10. Число 0».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/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теме «Числа 1-10.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0».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над ошибками.</w:t>
            </w:r>
          </w:p>
          <w:p w:rsidR="00DC159D" w:rsidRPr="0021749C" w:rsidRDefault="00430B91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Прибавить и вычесть число 1.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Прибавить число 2.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Вычесть число 2.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Приемы вычислений с числом 2.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Слагаемые. Сумма.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Задача (условие, вопрос).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 и решение задач.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22.11.2022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C159D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Прибавить и вычесть число 2. Составление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заучивание таблиц.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3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знаний по теме«Прибавить и вычесть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число 2.»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Прямой угол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 закрепление знаний по теме «Прибавить и вычесть число 2.»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и закрепление знаний по теме «Прибавить и вычесть число 2.»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Прибавить и вычесть число 3.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Прибавить и вычесть число 3. Приемы вычислений.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Закрепление. Решение текстовых задач.</w:t>
            </w:r>
          </w:p>
          <w:p w:rsidR="00DC159D" w:rsidRPr="0021749C" w:rsidRDefault="00430B91">
            <w:pPr>
              <w:autoSpaceDE w:val="0"/>
              <w:autoSpaceDN w:val="0"/>
              <w:spacing w:before="70" w:after="0" w:line="262" w:lineRule="auto"/>
              <w:ind w:left="72" w:right="86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</w:t>
            </w:r>
            <w:r w:rsid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 теме </w:t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«Задачи».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Сравнение отрезков по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длине. Решение текстовых задач.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 чисел 7,8,9,10. Связь чисел при сложении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Прибавить и вычесть число 3. Составление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заучивание таблиц.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13.12.2022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Прибавить и вычесть число 3. Решение задач.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и обобщение знаний по теме «Прибавить и вычесть число 3»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 закрепление знаний по теме «Сложение и вычитание вида □ ±1, □ ±2, □ ± 3».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теме «Сложение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вида □ ±1, □ ± 2,□ ± 3»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C159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над ошибками.</w:t>
            </w:r>
          </w:p>
          <w:p w:rsidR="00DC159D" w:rsidRPr="0021749C" w:rsidRDefault="00430B91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 закрепление знаний по теме «Сложение и вычитание вида □ ±1, □ ±2, □ ± 3»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100" w:after="0" w:line="262" w:lineRule="auto"/>
              <w:ind w:right="576"/>
              <w:jc w:val="center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первого десятка.</w:t>
            </w:r>
          </w:p>
          <w:p w:rsidR="00DC159D" w:rsidRDefault="00430B91">
            <w:pPr>
              <w:autoSpaceDE w:val="0"/>
              <w:autoSpaceDN w:val="0"/>
              <w:spacing w:before="7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Проверочнаяработа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5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,6,7,8,9,10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увеличение числа на несколько единиц.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уменьшение числа на несколько единиц.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Прибавить и вычесть число 4. Приемы вычислений.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29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 задач и выражений.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Сравнение чисел. Задачи на сравнение.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Сравнение чисел. Решение задач на сравнение.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Прибавить и вычесть число 4. Составление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заучивание таблиц.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Прибавить и вычесть числа 1,2,3,4. Решение задач.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Перестановка слагаемых.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17.01.2023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Перестановка слагаемых. Прибавить числа 5,6,7,8,9.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 таблицы сложения.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 чисел первого десятка.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 числа 10. Решение задач.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29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 задач и выражений.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закрепление знаний.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81" w:lineRule="auto"/>
              <w:ind w:left="72"/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и закрепление знаний по теме «Числа от 1 до 10. Сложение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вычитание». Тест «Числа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Связь между суммой и слагаемыми.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Связь между суммой и слагаемыми.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задач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выражений. Закрепление.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Название чисел при вычитании.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из чисел 6,7.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из чисел 6,7. Связь между суммой и слагаемыми.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из чисел 8,9.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09.02.2023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из чисел 8,9. Решение задач.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из числа 10.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их чисел 8,9,10. Связь сложения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Единица массы –килограмм.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4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Единица вместимости –литр.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знаний по теме«Сложение и вычитание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чисел первого десятка».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83" w:lineRule="auto"/>
              <w:ind w:left="72"/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над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ошибками. Закрепление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знаний по теме «Сложение и вычитание чисел первого десятка».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чисел первого десятка».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по теме« Сложение и вычитание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чисел первого десятка»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Устная нумерация чисел в пределах 20.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Письменная нумерация чисел от 11 до 20.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Единица длины – дециметр.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4" w:lineRule="auto"/>
              <w:ind w:left="72" w:right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над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ошибками.Закрепление знаний.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20.03.2023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«Сложение и вычитание в пределах 20»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работа;</w:t>
            </w:r>
          </w:p>
        </w:tc>
      </w:tr>
      <w:tr w:rsidR="00DC159D" w:rsidTr="0021749C">
        <w:trPr>
          <w:trHeight w:hRule="exact" w:val="21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21749C">
            <w:pPr>
              <w:autoSpaceDE w:val="0"/>
              <w:autoSpaceDN w:val="0"/>
              <w:spacing w:before="98" w:after="0" w:line="281" w:lineRule="auto"/>
              <w:ind w:left="576" w:right="288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Решение задач и </w:t>
            </w:r>
            <w:r w:rsidR="00430B91"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выражений. Знакомство с краткой записью задач. </w:t>
            </w:r>
            <w:proofErr w:type="spellStart"/>
            <w:r w:rsidR="00430B91">
              <w:rPr>
                <w:rFonts w:ascii="Times New Roman" w:eastAsia="Times New Roman" w:hAnsi="Times New Roman"/>
                <w:color w:val="000000"/>
                <w:sz w:val="24"/>
              </w:rPr>
              <w:t>Сравнениеименованныхчисел</w:t>
            </w:r>
            <w:proofErr w:type="spellEnd"/>
            <w:r w:rsidR="00430B91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21.03.2023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9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 w:rsidTr="0021749C">
        <w:trPr>
          <w:trHeight w:hRule="exact" w:val="18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/>
              <w:ind w:left="576" w:right="288" w:hanging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задач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выражений. Тест по теме«Сложение и вычитание в пределах 20».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Знакомство с составными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Составные задачи.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100" w:after="0" w:line="271" w:lineRule="auto"/>
              <w:ind w:left="576" w:right="432" w:hanging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 вида □ + 2, □ + 3.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□ + 4.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107.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□ + 5.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 w:rsidTr="0021749C">
        <w:trPr>
          <w:trHeight w:hRule="exact" w:val="164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576" w:right="720" w:hanging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Сложение вида □ + 6. Проверочная работа«Сложение чисел».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□ + 7.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□ + 7.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 вида □ + 8, □ + 9.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112. 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Таблицасложения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19.04.2023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 w:rsidTr="0021749C">
        <w:trPr>
          <w:trHeight w:hRule="exact" w:val="10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1296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знаний по теме«Табличное сложение».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Тест по теме «Табличное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24.04.2023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DC159D" w:rsidTr="0021749C">
        <w:trPr>
          <w:trHeight w:hRule="exact" w:val="104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 вычитания с </w:t>
            </w:r>
            <w:r w:rsidRPr="0021749C">
              <w:rPr>
                <w:lang w:val="ru-RU"/>
              </w:rPr>
              <w:br/>
            </w:r>
            <w:r w:rsidRPr="0021749C">
              <w:rPr>
                <w:lang w:val="ru-RU"/>
              </w:rPr>
              <w:tab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переходом через десяток.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25.04.2023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C159D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116.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11 – □.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4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76"/>
        <w:gridCol w:w="3074"/>
        <w:gridCol w:w="732"/>
        <w:gridCol w:w="1620"/>
        <w:gridCol w:w="1668"/>
        <w:gridCol w:w="1236"/>
        <w:gridCol w:w="1646"/>
      </w:tblGrid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Вычитание вида 12 – □.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118.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13 – □.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Вычитание вида 14 – □.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 w:rsidTr="0021749C">
        <w:trPr>
          <w:trHeight w:hRule="exact" w:val="12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576" w:right="864" w:hanging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Итоговый контроль. Контрольная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121.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 Вычитание вида 15 – □.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16 – □.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17 – □, 18 –□.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Вычитание вида 17 – □, 18 –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□.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знаний по теме«Табличное сложение 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Закреплениезнаний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 w:rsidTr="0021749C">
        <w:trPr>
          <w:trHeight w:hRule="exact" w:val="205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/>
              <w:ind w:left="576" w:right="144" w:hanging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над ошибками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и обобщение знаний по теме «Табличное сложение и вычитание».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 w:rsidTr="0021749C">
        <w:trPr>
          <w:trHeight w:hRule="exact" w:val="14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128.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4" w:lineRule="auto"/>
              <w:ind w:left="576" w:right="288" w:hanging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и вычитание однозначных чисел с 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переходом через десяток.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 w:rsidTr="0021749C">
        <w:trPr>
          <w:trHeight w:hRule="exact" w:val="157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130.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71" w:lineRule="auto"/>
              <w:ind w:left="576" w:right="288" w:hanging="576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по теме:</w:t>
            </w:r>
            <w:r w:rsidRPr="0021749C">
              <w:rPr>
                <w:lang w:val="ru-RU"/>
              </w:rPr>
              <w:br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«Геометрические фигуры. Измерение длины».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25.05.2023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C159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131.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Обобщениезнаний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DC159D" w:rsidTr="0021749C">
        <w:trPr>
          <w:trHeight w:hRule="exact" w:val="116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узнали. Чему </w:t>
            </w:r>
            <w:r w:rsidRPr="0021749C">
              <w:rPr>
                <w:lang w:val="ru-RU"/>
              </w:rPr>
              <w:br/>
            </w:r>
            <w:r w:rsidRPr="0021749C">
              <w:rPr>
                <w:lang w:val="ru-RU"/>
              </w:rPr>
              <w:tab/>
            </w: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научились. Итоговый урок.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DC159D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650"/>
        <w:gridCol w:w="732"/>
        <w:gridCol w:w="1620"/>
        <w:gridCol w:w="4550"/>
      </w:tblGrid>
      <w:tr w:rsidR="00DC159D">
        <w:trPr>
          <w:trHeight w:hRule="exact" w:val="808"/>
        </w:trPr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Pr="0021749C" w:rsidRDefault="00430B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1749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159D" w:rsidRDefault="00430B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:rsidR="00DC159D" w:rsidRDefault="00DC159D">
      <w:pPr>
        <w:autoSpaceDE w:val="0"/>
        <w:autoSpaceDN w:val="0"/>
        <w:spacing w:after="0" w:line="14" w:lineRule="exact"/>
      </w:pPr>
    </w:p>
    <w:p w:rsidR="00DC159D" w:rsidRDefault="00DC159D">
      <w:pPr>
        <w:sectPr w:rsidR="00DC159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Default="00DC159D">
      <w:pPr>
        <w:autoSpaceDE w:val="0"/>
        <w:autoSpaceDN w:val="0"/>
        <w:spacing w:after="78" w:line="220" w:lineRule="exact"/>
      </w:pPr>
    </w:p>
    <w:p w:rsidR="00DC159D" w:rsidRDefault="00430B91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DC159D" w:rsidRDefault="00430B91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DC159D" w:rsidRPr="0021749C" w:rsidRDefault="00430B91">
      <w:pPr>
        <w:autoSpaceDE w:val="0"/>
        <w:autoSpaceDN w:val="0"/>
        <w:spacing w:before="166" w:after="0" w:line="262" w:lineRule="auto"/>
        <w:ind w:right="1152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Математика (в 2 частях), 1 класс /Моро М.И., Волкова С.И., Степанова С.В., Акционерное общество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здательство «Просвещение»;</w:t>
      </w:r>
    </w:p>
    <w:p w:rsidR="00DC159D" w:rsidRPr="0021749C" w:rsidRDefault="00430B91">
      <w:pPr>
        <w:autoSpaceDE w:val="0"/>
        <w:autoSpaceDN w:val="0"/>
        <w:spacing w:before="262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C159D" w:rsidRPr="0021749C" w:rsidRDefault="00430B91">
      <w:pPr>
        <w:autoSpaceDE w:val="0"/>
        <w:autoSpaceDN w:val="0"/>
        <w:spacing w:before="166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Поурочные разработки</w:t>
      </w:r>
    </w:p>
    <w:p w:rsidR="00DC159D" w:rsidRPr="0021749C" w:rsidRDefault="00430B91">
      <w:pPr>
        <w:autoSpaceDE w:val="0"/>
        <w:autoSpaceDN w:val="0"/>
        <w:spacing w:before="406" w:after="0" w:line="274" w:lineRule="auto"/>
        <w:ind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Библиотека материалов для </w:t>
      </w:r>
      <w:proofErr w:type="gram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начальной</w:t>
      </w:r>
      <w:proofErr w:type="gram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nachalka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</w:t>
      </w:r>
      <w:proofErr w:type="spellEnd"/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Математика. 1 класс: учебник для общеобразовательных учреждений: 2 ч., М.И. Моро, С.И. Волкова, С.В. Степанова.- М.: Просвещение, 2019.</w:t>
      </w:r>
    </w:p>
    <w:p w:rsidR="00DC159D" w:rsidRPr="0021749C" w:rsidRDefault="00430B91">
      <w:pPr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Сборник рабочих программ по программе «Школа России» 1-4 классы: пособия для учителей общеобразовательных учреждений/ С.В. </w:t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Анащенкова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 (и др.), Математика М.И. Моро (и др.), М.:«Просвещение», 2019.</w:t>
      </w:r>
    </w:p>
    <w:p w:rsidR="00DC159D" w:rsidRPr="0021749C" w:rsidRDefault="00430B91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Рабочие программы по системе учебников «Школа России», Математика М.И.Моро, С.И.Волковой, С.В. Степанова, 1 класс, авт. Э.Н. </w:t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Золотухина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, В.А. Попова, Л.Ф. </w:t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Костюмина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, А.В. Коровина, издательство «Учитель», 2019.</w:t>
      </w:r>
    </w:p>
    <w:p w:rsidR="00DC159D" w:rsidRPr="0021749C" w:rsidRDefault="00430B91">
      <w:pPr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Поурочные разработки по «Математике» для 1 класса, авт. Т.Ф. </w:t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Ситникова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, И.Ф. </w:t>
      </w:r>
      <w:proofErr w:type="spellStart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Яценко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, издательство «ВАКО» Москва, 2019.</w:t>
      </w:r>
    </w:p>
    <w:p w:rsidR="00DC159D" w:rsidRPr="0021749C" w:rsidRDefault="00430B91">
      <w:pPr>
        <w:autoSpaceDE w:val="0"/>
        <w:autoSpaceDN w:val="0"/>
        <w:spacing w:before="262"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C159D" w:rsidRPr="0021749C" w:rsidRDefault="00430B91">
      <w:pPr>
        <w:autoSpaceDE w:val="0"/>
        <w:autoSpaceDN w:val="0"/>
        <w:spacing w:before="166" w:after="0" w:line="288" w:lineRule="auto"/>
        <w:ind w:right="547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/5088/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/305516/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/5194/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/121552/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/5194/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/121552/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jZCD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hnvhUM</w:t>
      </w:r>
      <w:proofErr w:type="spellEnd"/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=3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CEewkNUrdY</w:t>
      </w:r>
      <w:proofErr w:type="spellEnd"/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eDzzEQiDfUk</w:t>
      </w:r>
      <w:proofErr w:type="spellEnd"/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/4072/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/155414/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=8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QAzjvFZOx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0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/5090/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/161587/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jZdKk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dSQSo</w:t>
      </w:r>
      <w:proofErr w:type="spellEnd"/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/4058/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/188101/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/5217/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/293029/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/4073/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/293054/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JOBMvS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Vkyk</w:t>
      </w:r>
      <w:proofErr w:type="spellEnd"/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/4073/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/293054/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lesson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/5195/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 xml:space="preserve">/293154/ </w:t>
      </w:r>
      <w:r w:rsidRPr="0021749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gqcgMwf</w:t>
      </w:r>
      <w:proofErr w:type="spellEnd"/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644</w:t>
      </w:r>
      <w:r>
        <w:rPr>
          <w:rFonts w:ascii="Times New Roman" w:eastAsia="Times New Roman" w:hAnsi="Times New Roman"/>
          <w:color w:val="000000"/>
          <w:sz w:val="24"/>
        </w:rPr>
        <w:t>g</w:t>
      </w:r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C159D" w:rsidRPr="0021749C" w:rsidRDefault="00DC159D">
      <w:pPr>
        <w:autoSpaceDE w:val="0"/>
        <w:autoSpaceDN w:val="0"/>
        <w:spacing w:after="78" w:line="220" w:lineRule="exact"/>
        <w:rPr>
          <w:lang w:val="ru-RU"/>
        </w:rPr>
      </w:pPr>
    </w:p>
    <w:p w:rsidR="00DC159D" w:rsidRPr="0021749C" w:rsidRDefault="00430B91">
      <w:pPr>
        <w:autoSpaceDE w:val="0"/>
        <w:autoSpaceDN w:val="0"/>
        <w:spacing w:after="0" w:line="230" w:lineRule="auto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DC159D" w:rsidRPr="0021749C" w:rsidRDefault="00430B91">
      <w:pPr>
        <w:autoSpaceDE w:val="0"/>
        <w:autoSpaceDN w:val="0"/>
        <w:spacing w:before="346" w:after="0" w:line="300" w:lineRule="auto"/>
        <w:ind w:right="576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21749C">
        <w:rPr>
          <w:lang w:val="ru-RU"/>
        </w:rPr>
        <w:br/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Таблицы к основным разделам грамматического материала, содержащегося в программе Наборы сюжетных (предметных) картинок в соответствии с тематикой</w:t>
      </w:r>
      <w:r w:rsidR="0021749C">
        <w:rPr>
          <w:rFonts w:ascii="Times New Roman" w:eastAsia="Times New Roman" w:hAnsi="Times New Roman"/>
          <w:color w:val="000000"/>
          <w:sz w:val="24"/>
          <w:lang w:val="ru-RU"/>
        </w:rPr>
        <w:t>, раздаточный материал, магнитные цифры и знаки</w:t>
      </w:r>
    </w:p>
    <w:p w:rsidR="00DC159D" w:rsidRPr="0021749C" w:rsidRDefault="00430B91">
      <w:pPr>
        <w:autoSpaceDE w:val="0"/>
        <w:autoSpaceDN w:val="0"/>
        <w:spacing w:before="262" w:after="0" w:line="302" w:lineRule="auto"/>
        <w:ind w:right="720"/>
        <w:rPr>
          <w:lang w:val="ru-RU"/>
        </w:rPr>
      </w:pPr>
      <w:r w:rsidRPr="0021749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21749C">
        <w:rPr>
          <w:rFonts w:ascii="Times New Roman" w:eastAsia="Times New Roman" w:hAnsi="Times New Roman"/>
          <w:color w:val="000000"/>
          <w:sz w:val="24"/>
          <w:lang w:val="ru-RU"/>
        </w:rPr>
        <w:t>Линейка, циркуль</w:t>
      </w:r>
      <w:r w:rsidR="0021749C">
        <w:rPr>
          <w:rFonts w:ascii="Times New Roman" w:eastAsia="Times New Roman" w:hAnsi="Times New Roman"/>
          <w:color w:val="000000"/>
          <w:sz w:val="24"/>
          <w:lang w:val="ru-RU"/>
        </w:rPr>
        <w:t>, набор геометрических фигур</w:t>
      </w:r>
    </w:p>
    <w:p w:rsidR="00DC159D" w:rsidRPr="0021749C" w:rsidRDefault="00DC159D">
      <w:pPr>
        <w:rPr>
          <w:lang w:val="ru-RU"/>
        </w:rPr>
        <w:sectPr w:rsidR="00DC159D" w:rsidRPr="0021749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30B91" w:rsidRPr="0021749C" w:rsidRDefault="00430B91">
      <w:pPr>
        <w:rPr>
          <w:lang w:val="ru-RU"/>
        </w:rPr>
      </w:pPr>
    </w:p>
    <w:sectPr w:rsidR="00430B91" w:rsidRPr="0021749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1749C"/>
    <w:rsid w:val="0029639D"/>
    <w:rsid w:val="00326F90"/>
    <w:rsid w:val="00430B91"/>
    <w:rsid w:val="005F344A"/>
    <w:rsid w:val="00AA1D8D"/>
    <w:rsid w:val="00B47730"/>
    <w:rsid w:val="00BE52A4"/>
    <w:rsid w:val="00CB0664"/>
    <w:rsid w:val="00DC159D"/>
    <w:rsid w:val="00E63848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widgetinline">
    <w:name w:val="_widgetinline"/>
    <w:basedOn w:val="a2"/>
    <w:rsid w:val="00BE52A4"/>
  </w:style>
  <w:style w:type="paragraph" w:styleId="aff8">
    <w:name w:val="Balloon Text"/>
    <w:basedOn w:val="a1"/>
    <w:link w:val="aff9"/>
    <w:uiPriority w:val="99"/>
    <w:semiHidden/>
    <w:unhideWhenUsed/>
    <w:rsid w:val="00BE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BE5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17A60E-A6B0-49E9-91C2-00EE133F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7793</Words>
  <Characters>44426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52115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5</cp:revision>
  <dcterms:created xsi:type="dcterms:W3CDTF">2013-12-23T23:15:00Z</dcterms:created>
  <dcterms:modified xsi:type="dcterms:W3CDTF">2022-09-14T07:36:00Z</dcterms:modified>
  <cp:category/>
</cp:coreProperties>
</file>